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8F1" w:rsidRDefault="00023573">
      <w:pPr>
        <w:spacing w:after="150"/>
      </w:pPr>
      <w:bookmarkStart w:id="0" w:name="_GoBack"/>
      <w:bookmarkEnd w:id="0"/>
      <w:proofErr w:type="spellStart"/>
      <w:r>
        <w:rPr>
          <w:color w:val="000000"/>
        </w:rPr>
        <w:t>Преузето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</w:t>
      </w:r>
      <w:proofErr w:type="spellEnd"/>
      <w:r>
        <w:rPr>
          <w:color w:val="000000"/>
        </w:rPr>
        <w:t xml:space="preserve"> </w:t>
      </w:r>
      <w:hyperlink r:id="rId4">
        <w:r>
          <w:rPr>
            <w:rStyle w:val="Hyperlink"/>
            <w:color w:val="337AB7"/>
          </w:rPr>
          <w:t>www.pravno-informacioni-sistem.rs</w:t>
        </w:r>
      </w:hyperlink>
    </w:p>
    <w:p w:rsidR="009968F1" w:rsidRDefault="00023573">
      <w:pPr>
        <w:spacing w:after="150"/>
        <w:jc w:val="center"/>
      </w:pPr>
      <w:r>
        <w:rPr>
          <w:b/>
          <w:color w:val="000000"/>
        </w:rPr>
        <w:t>1110</w:t>
      </w:r>
    </w:p>
    <w:p w:rsidR="009968F1" w:rsidRDefault="00023573">
      <w:pPr>
        <w:spacing w:after="150"/>
      </w:pP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основу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члана</w:t>
      </w:r>
      <w:proofErr w:type="spellEnd"/>
      <w:r>
        <w:rPr>
          <w:color w:val="000000"/>
        </w:rPr>
        <w:t xml:space="preserve"> 200. </w:t>
      </w:r>
      <w:proofErr w:type="spellStart"/>
      <w:proofErr w:type="gramStart"/>
      <w:r>
        <w:rPr>
          <w:color w:val="000000"/>
        </w:rPr>
        <w:t>став</w:t>
      </w:r>
      <w:proofErr w:type="spellEnd"/>
      <w:proofErr w:type="gramEnd"/>
      <w:r>
        <w:rPr>
          <w:color w:val="000000"/>
        </w:rPr>
        <w:t xml:space="preserve"> 5. </w:t>
      </w:r>
      <w:proofErr w:type="spellStart"/>
      <w:r>
        <w:rPr>
          <w:color w:val="000000"/>
        </w:rPr>
        <w:t>Устава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Србије</w:t>
      </w:r>
      <w:proofErr w:type="spellEnd"/>
      <w:r>
        <w:rPr>
          <w:color w:val="000000"/>
        </w:rPr>
        <w:t>,</w:t>
      </w:r>
    </w:p>
    <w:p w:rsidR="009968F1" w:rsidRDefault="00023573">
      <w:pPr>
        <w:spacing w:after="150"/>
      </w:pPr>
      <w:proofErr w:type="spellStart"/>
      <w:proofErr w:type="gramStart"/>
      <w:r>
        <w:rPr>
          <w:color w:val="000000"/>
        </w:rPr>
        <w:t>председник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председник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Народне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скупштине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председник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Владе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доносе</w:t>
      </w:r>
      <w:proofErr w:type="spellEnd"/>
    </w:p>
    <w:p w:rsidR="009968F1" w:rsidRDefault="00023573">
      <w:pPr>
        <w:spacing w:after="225"/>
        <w:jc w:val="center"/>
      </w:pPr>
      <w:r>
        <w:rPr>
          <w:b/>
          <w:color w:val="000000"/>
        </w:rPr>
        <w:t>ОДЛУКУ</w:t>
      </w:r>
    </w:p>
    <w:p w:rsidR="009968F1" w:rsidRDefault="00023573">
      <w:pPr>
        <w:spacing w:after="150"/>
        <w:jc w:val="center"/>
      </w:pPr>
      <w:proofErr w:type="gramStart"/>
      <w:r>
        <w:rPr>
          <w:b/>
          <w:color w:val="000000"/>
        </w:rPr>
        <w:t>о</w:t>
      </w:r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проглашењу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ванредног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стања</w:t>
      </w:r>
      <w:proofErr w:type="spellEnd"/>
    </w:p>
    <w:p w:rsidR="009968F1" w:rsidRDefault="00023573">
      <w:pPr>
        <w:spacing w:after="150"/>
      </w:pPr>
      <w:r>
        <w:rPr>
          <w:color w:val="000000"/>
        </w:rPr>
        <w:t xml:space="preserve">1. </w:t>
      </w:r>
      <w:proofErr w:type="spellStart"/>
      <w:r>
        <w:rPr>
          <w:color w:val="000000"/>
        </w:rPr>
        <w:t>Проглашава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ванредно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територији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Србије</w:t>
      </w:r>
      <w:proofErr w:type="spellEnd"/>
      <w:r>
        <w:rPr>
          <w:color w:val="000000"/>
        </w:rPr>
        <w:t>.</w:t>
      </w:r>
    </w:p>
    <w:p w:rsidR="009968F1" w:rsidRDefault="00023573">
      <w:pPr>
        <w:spacing w:after="150"/>
      </w:pPr>
      <w:r>
        <w:rPr>
          <w:color w:val="000000"/>
        </w:rPr>
        <w:t xml:space="preserve">2. </w:t>
      </w:r>
      <w:proofErr w:type="spellStart"/>
      <w:r>
        <w:rPr>
          <w:color w:val="000000"/>
        </w:rPr>
        <w:t>Ова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одлука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ступа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снагу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објављивања</w:t>
      </w:r>
      <w:proofErr w:type="spellEnd"/>
      <w:r>
        <w:rPr>
          <w:color w:val="000000"/>
        </w:rPr>
        <w:t xml:space="preserve"> у „</w:t>
      </w:r>
      <w:proofErr w:type="spellStart"/>
      <w:r>
        <w:rPr>
          <w:color w:val="000000"/>
        </w:rPr>
        <w:t>Службеном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гласнику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Србије</w:t>
      </w:r>
      <w:proofErr w:type="spellEnd"/>
      <w:r>
        <w:rPr>
          <w:color w:val="000000"/>
        </w:rPr>
        <w:t>”.</w:t>
      </w:r>
    </w:p>
    <w:p w:rsidR="009968F1" w:rsidRDefault="00023573">
      <w:pPr>
        <w:spacing w:after="150"/>
        <w:jc w:val="right"/>
      </w:pPr>
      <w:r>
        <w:rPr>
          <w:color w:val="000000"/>
        </w:rPr>
        <w:t xml:space="preserve">02 </w:t>
      </w:r>
      <w:proofErr w:type="spellStart"/>
      <w:r>
        <w:rPr>
          <w:color w:val="000000"/>
        </w:rPr>
        <w:t>број</w:t>
      </w:r>
      <w:proofErr w:type="spellEnd"/>
      <w:r>
        <w:rPr>
          <w:color w:val="000000"/>
        </w:rPr>
        <w:t xml:space="preserve"> 2-1186/2020</w:t>
      </w:r>
    </w:p>
    <w:p w:rsidR="009968F1" w:rsidRDefault="00023573">
      <w:pPr>
        <w:spacing w:after="150"/>
        <w:jc w:val="right"/>
      </w:pPr>
      <w:proofErr w:type="spellStart"/>
      <w:r>
        <w:rPr>
          <w:color w:val="000000"/>
        </w:rPr>
        <w:t>Председник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>,</w:t>
      </w:r>
    </w:p>
    <w:p w:rsidR="009968F1" w:rsidRDefault="00023573">
      <w:pPr>
        <w:spacing w:after="150"/>
        <w:jc w:val="right"/>
      </w:pPr>
      <w:proofErr w:type="spellStart"/>
      <w:r>
        <w:rPr>
          <w:b/>
          <w:color w:val="000000"/>
        </w:rPr>
        <w:t>Александар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Вучић</w:t>
      </w:r>
      <w:proofErr w:type="spellEnd"/>
      <w:r>
        <w:rPr>
          <w:b/>
          <w:color w:val="000000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с.р</w:t>
      </w:r>
      <w:proofErr w:type="spellEnd"/>
      <w:r>
        <w:rPr>
          <w:color w:val="000000"/>
        </w:rPr>
        <w:t>.</w:t>
      </w:r>
    </w:p>
    <w:p w:rsidR="009968F1" w:rsidRDefault="00023573">
      <w:pPr>
        <w:spacing w:after="150"/>
        <w:jc w:val="right"/>
      </w:pPr>
      <w:r>
        <w:rPr>
          <w:color w:val="000000"/>
        </w:rPr>
        <w:t>820-447/20</w:t>
      </w:r>
    </w:p>
    <w:p w:rsidR="009968F1" w:rsidRDefault="00023573">
      <w:pPr>
        <w:spacing w:after="150"/>
        <w:jc w:val="right"/>
      </w:pPr>
      <w:proofErr w:type="spellStart"/>
      <w:r>
        <w:rPr>
          <w:color w:val="000000"/>
        </w:rPr>
        <w:t>П</w:t>
      </w:r>
      <w:r>
        <w:rPr>
          <w:color w:val="000000"/>
        </w:rPr>
        <w:t>редседник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Народне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скупштине</w:t>
      </w:r>
      <w:proofErr w:type="spellEnd"/>
      <w:r>
        <w:rPr>
          <w:color w:val="000000"/>
        </w:rPr>
        <w:t>,</w:t>
      </w:r>
    </w:p>
    <w:p w:rsidR="009968F1" w:rsidRDefault="00023573">
      <w:pPr>
        <w:spacing w:after="150"/>
        <w:jc w:val="right"/>
      </w:pPr>
      <w:proofErr w:type="spellStart"/>
      <w:r>
        <w:rPr>
          <w:b/>
          <w:color w:val="000000"/>
        </w:rPr>
        <w:t>Маја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Гојковић</w:t>
      </w:r>
      <w:proofErr w:type="spellEnd"/>
      <w:r>
        <w:rPr>
          <w:b/>
          <w:color w:val="000000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с.р</w:t>
      </w:r>
      <w:proofErr w:type="spellEnd"/>
      <w:r>
        <w:rPr>
          <w:color w:val="000000"/>
        </w:rPr>
        <w:t>.</w:t>
      </w:r>
    </w:p>
    <w:p w:rsidR="009968F1" w:rsidRDefault="00023573">
      <w:pPr>
        <w:spacing w:after="150"/>
        <w:jc w:val="right"/>
      </w:pPr>
      <w:r>
        <w:rPr>
          <w:color w:val="000000"/>
        </w:rPr>
        <w:t>85-00-2/2020-01</w:t>
      </w:r>
    </w:p>
    <w:p w:rsidR="009968F1" w:rsidRDefault="00023573">
      <w:pPr>
        <w:spacing w:after="150"/>
        <w:jc w:val="right"/>
      </w:pPr>
      <w:proofErr w:type="spellStart"/>
      <w:r>
        <w:rPr>
          <w:color w:val="000000"/>
        </w:rPr>
        <w:t>Председник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Владе</w:t>
      </w:r>
      <w:proofErr w:type="spellEnd"/>
      <w:r>
        <w:rPr>
          <w:color w:val="000000"/>
        </w:rPr>
        <w:t>,</w:t>
      </w:r>
    </w:p>
    <w:p w:rsidR="009968F1" w:rsidRDefault="00023573">
      <w:pPr>
        <w:spacing w:after="150"/>
        <w:jc w:val="right"/>
      </w:pPr>
      <w:proofErr w:type="spellStart"/>
      <w:r>
        <w:rPr>
          <w:b/>
          <w:color w:val="000000"/>
        </w:rPr>
        <w:t>Ана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Брнабић</w:t>
      </w:r>
      <w:proofErr w:type="spellEnd"/>
      <w:r>
        <w:rPr>
          <w:b/>
          <w:color w:val="000000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с.р</w:t>
      </w:r>
      <w:proofErr w:type="spellEnd"/>
      <w:r>
        <w:rPr>
          <w:color w:val="000000"/>
        </w:rPr>
        <w:t>.</w:t>
      </w:r>
    </w:p>
    <w:sectPr w:rsidR="009968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8F1"/>
    <w:rsid w:val="00023573"/>
    <w:rsid w:val="0099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117869-4F21-40DA-9EF9-FA98A84F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no-informacioni-sistem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2020-04-03T09:15:00Z</dcterms:created>
  <dcterms:modified xsi:type="dcterms:W3CDTF">2020-04-03T09:15:00Z</dcterms:modified>
</cp:coreProperties>
</file>